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Werkstatt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Faserzement/ 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41704323" name="01a06200-b688-7c8a-9993-55a0837ad0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5696" name="01a06200-b688-7c8a-9993-55a0837ad02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45160298" name="01a06200-d26d-7e93-9956-584f4f68149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03051229" name="01a06200-d26d-7e93-9956-584f4f68149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Grendelstrasse 36, 5408 Ennetbaden</w:t>
          </w:r>
        </w:p>
        <w:p>
          <w:pPr>
            <w:spacing w:before="0" w:after="0"/>
          </w:pPr>
          <w:r>
            <w:t>DN 1189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